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6120000" cy="373721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0" name="Picture 1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1" name="Picture 1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2" name="Picture 1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3" name="Picture 1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4" name="Picture 1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5" name="Picture 1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sectPr w:rsidR="00FC693F" w:rsidRPr="0006063C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Relationship Id="rId19" Type="http://schemas.openxmlformats.org/officeDocument/2006/relationships/image" Target="media/image11.png"/><Relationship Id="rId20" Type="http://schemas.openxmlformats.org/officeDocument/2006/relationships/image" Target="media/image12.png"/><Relationship Id="rId21" Type="http://schemas.openxmlformats.org/officeDocument/2006/relationships/image" Target="media/image13.png"/><Relationship Id="rId22" Type="http://schemas.openxmlformats.org/officeDocument/2006/relationships/image" Target="media/image14.png"/><Relationship Id="rId23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